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915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57427" w:rsidTr="00A57427">
        <w:tc>
          <w:tcPr>
            <w:tcW w:w="3005" w:type="dxa"/>
          </w:tcPr>
          <w:p w:rsidR="00A57427" w:rsidRDefault="00A57427" w:rsidP="00A57427">
            <w:pPr>
              <w:rPr>
                <w:sz w:val="36"/>
                <w:szCs w:val="36"/>
              </w:rPr>
            </w:pPr>
            <w:r w:rsidRPr="00A57427">
              <w:rPr>
                <w:sz w:val="36"/>
                <w:szCs w:val="36"/>
              </w:rPr>
              <w:t>My friends keep leaving me  out</w:t>
            </w:r>
          </w:p>
          <w:p w:rsidR="0079773F" w:rsidRDefault="0079773F" w:rsidP="00A57427">
            <w:pPr>
              <w:rPr>
                <w:sz w:val="36"/>
                <w:szCs w:val="36"/>
              </w:rPr>
            </w:pPr>
          </w:p>
          <w:p w:rsidR="0079773F" w:rsidRPr="00A57427" w:rsidRDefault="0079773F" w:rsidP="00A57427">
            <w:pPr>
              <w:rPr>
                <w:sz w:val="36"/>
                <w:szCs w:val="36"/>
              </w:rPr>
            </w:pPr>
          </w:p>
        </w:tc>
        <w:tc>
          <w:tcPr>
            <w:tcW w:w="3005" w:type="dxa"/>
          </w:tcPr>
          <w:p w:rsidR="00A57427" w:rsidRPr="0079773F" w:rsidRDefault="0079773F" w:rsidP="00A57427">
            <w:pPr>
              <w:rPr>
                <w:sz w:val="32"/>
                <w:szCs w:val="32"/>
              </w:rPr>
            </w:pPr>
            <w:r w:rsidRPr="0079773F">
              <w:rPr>
                <w:sz w:val="32"/>
                <w:szCs w:val="32"/>
              </w:rPr>
              <w:t>I have to go into hospital for an operation</w:t>
            </w:r>
          </w:p>
        </w:tc>
        <w:tc>
          <w:tcPr>
            <w:tcW w:w="3006" w:type="dxa"/>
          </w:tcPr>
          <w:p w:rsidR="00A57427" w:rsidRPr="0079773F" w:rsidRDefault="0079773F" w:rsidP="00A57427">
            <w:pPr>
              <w:rPr>
                <w:sz w:val="32"/>
                <w:szCs w:val="32"/>
              </w:rPr>
            </w:pPr>
            <w:r w:rsidRPr="0079773F">
              <w:rPr>
                <w:sz w:val="32"/>
                <w:szCs w:val="32"/>
              </w:rPr>
              <w:t>I have to move to a new house and go to a new school</w:t>
            </w:r>
          </w:p>
        </w:tc>
      </w:tr>
      <w:tr w:rsidR="00A57427" w:rsidTr="00A57427">
        <w:tc>
          <w:tcPr>
            <w:tcW w:w="3005" w:type="dxa"/>
          </w:tcPr>
          <w:p w:rsidR="00A57427" w:rsidRPr="0079773F" w:rsidRDefault="0079773F" w:rsidP="00A57427">
            <w:pPr>
              <w:rPr>
                <w:sz w:val="32"/>
                <w:szCs w:val="32"/>
              </w:rPr>
            </w:pPr>
            <w:r w:rsidRPr="0079773F">
              <w:rPr>
                <w:sz w:val="32"/>
                <w:szCs w:val="32"/>
              </w:rPr>
              <w:t>I have to get a vaccination and I hate injections</w:t>
            </w:r>
          </w:p>
        </w:tc>
        <w:tc>
          <w:tcPr>
            <w:tcW w:w="3005" w:type="dxa"/>
          </w:tcPr>
          <w:p w:rsidR="00A57427" w:rsidRPr="0079773F" w:rsidRDefault="0079773F" w:rsidP="00A57427">
            <w:pPr>
              <w:rPr>
                <w:sz w:val="32"/>
                <w:szCs w:val="32"/>
              </w:rPr>
            </w:pPr>
            <w:r w:rsidRPr="0079773F">
              <w:rPr>
                <w:sz w:val="32"/>
                <w:szCs w:val="32"/>
              </w:rPr>
              <w:t>I keep making mistakes in mental maths and everyone knows</w:t>
            </w:r>
          </w:p>
        </w:tc>
        <w:tc>
          <w:tcPr>
            <w:tcW w:w="3006" w:type="dxa"/>
          </w:tcPr>
          <w:p w:rsidR="00A57427" w:rsidRPr="0079773F" w:rsidRDefault="0079773F" w:rsidP="00A57427">
            <w:pPr>
              <w:rPr>
                <w:sz w:val="32"/>
                <w:szCs w:val="32"/>
              </w:rPr>
            </w:pPr>
            <w:r w:rsidRPr="0079773F">
              <w:rPr>
                <w:sz w:val="32"/>
                <w:szCs w:val="32"/>
              </w:rPr>
              <w:t>I don’t have anyone at home to help with homework</w:t>
            </w:r>
          </w:p>
        </w:tc>
      </w:tr>
      <w:tr w:rsidR="00A57427" w:rsidTr="00A57427">
        <w:tc>
          <w:tcPr>
            <w:tcW w:w="3005" w:type="dxa"/>
          </w:tcPr>
          <w:p w:rsidR="00A57427" w:rsidRDefault="0079773F" w:rsidP="00A57427">
            <w:pPr>
              <w:rPr>
                <w:sz w:val="32"/>
                <w:szCs w:val="32"/>
              </w:rPr>
            </w:pPr>
            <w:r w:rsidRPr="0079773F">
              <w:rPr>
                <w:sz w:val="32"/>
                <w:szCs w:val="32"/>
              </w:rPr>
              <w:t>My big brother takes my pocket money</w:t>
            </w:r>
          </w:p>
          <w:p w:rsidR="0079773F" w:rsidRPr="0079773F" w:rsidRDefault="0079773F" w:rsidP="00A57427">
            <w:pPr>
              <w:rPr>
                <w:sz w:val="32"/>
                <w:szCs w:val="32"/>
              </w:rPr>
            </w:pPr>
          </w:p>
        </w:tc>
        <w:tc>
          <w:tcPr>
            <w:tcW w:w="3005" w:type="dxa"/>
          </w:tcPr>
          <w:p w:rsidR="00A57427" w:rsidRPr="0079773F" w:rsidRDefault="0079773F" w:rsidP="00A57427">
            <w:pPr>
              <w:rPr>
                <w:sz w:val="32"/>
                <w:szCs w:val="32"/>
              </w:rPr>
            </w:pPr>
            <w:r w:rsidRPr="0079773F">
              <w:rPr>
                <w:sz w:val="32"/>
                <w:szCs w:val="32"/>
              </w:rPr>
              <w:t>My mum and dad shout at each other all the time</w:t>
            </w:r>
          </w:p>
        </w:tc>
        <w:tc>
          <w:tcPr>
            <w:tcW w:w="3006" w:type="dxa"/>
          </w:tcPr>
          <w:p w:rsidR="00A57427" w:rsidRPr="0079773F" w:rsidRDefault="0079773F" w:rsidP="00A57427">
            <w:pPr>
              <w:rPr>
                <w:sz w:val="32"/>
                <w:szCs w:val="32"/>
              </w:rPr>
            </w:pPr>
            <w:r w:rsidRPr="0079773F">
              <w:rPr>
                <w:sz w:val="32"/>
                <w:szCs w:val="32"/>
              </w:rPr>
              <w:t>My dad is really sick and is in hospital. I am so worried about him.</w:t>
            </w:r>
          </w:p>
        </w:tc>
      </w:tr>
      <w:tr w:rsidR="00A57427" w:rsidTr="00A57427">
        <w:tc>
          <w:tcPr>
            <w:tcW w:w="3005" w:type="dxa"/>
          </w:tcPr>
          <w:p w:rsidR="00A57427" w:rsidRPr="0079773F" w:rsidRDefault="0079773F" w:rsidP="00A57427">
            <w:pPr>
              <w:rPr>
                <w:sz w:val="32"/>
                <w:szCs w:val="32"/>
              </w:rPr>
            </w:pPr>
            <w:r w:rsidRPr="0079773F">
              <w:rPr>
                <w:sz w:val="32"/>
                <w:szCs w:val="32"/>
              </w:rPr>
              <w:t>I can’t go to the same secondary school as my friends</w:t>
            </w:r>
          </w:p>
        </w:tc>
        <w:tc>
          <w:tcPr>
            <w:tcW w:w="3005" w:type="dxa"/>
          </w:tcPr>
          <w:p w:rsidR="00A57427" w:rsidRPr="000E5FFC" w:rsidRDefault="000E5FFC" w:rsidP="00A57427">
            <w:pPr>
              <w:rPr>
                <w:sz w:val="32"/>
                <w:szCs w:val="32"/>
              </w:rPr>
            </w:pPr>
            <w:r w:rsidRPr="000E5FFC">
              <w:rPr>
                <w:sz w:val="32"/>
                <w:szCs w:val="32"/>
              </w:rPr>
              <w:t>I am really worried about something but don’t know who to talk to</w:t>
            </w:r>
          </w:p>
        </w:tc>
        <w:tc>
          <w:tcPr>
            <w:tcW w:w="3006" w:type="dxa"/>
          </w:tcPr>
          <w:p w:rsidR="00A57427" w:rsidRPr="000E5FFC" w:rsidRDefault="000E5FFC" w:rsidP="00A57427">
            <w:pPr>
              <w:rPr>
                <w:sz w:val="32"/>
                <w:szCs w:val="32"/>
              </w:rPr>
            </w:pPr>
            <w:r w:rsidRPr="000E5FFC">
              <w:rPr>
                <w:sz w:val="32"/>
                <w:szCs w:val="32"/>
              </w:rPr>
              <w:t>My gran has died</w:t>
            </w:r>
            <w:r>
              <w:rPr>
                <w:sz w:val="32"/>
                <w:szCs w:val="32"/>
              </w:rPr>
              <w:t xml:space="preserve"> and I feel sad all the time</w:t>
            </w:r>
          </w:p>
        </w:tc>
      </w:tr>
      <w:tr w:rsidR="00A57427" w:rsidTr="00A57427">
        <w:tc>
          <w:tcPr>
            <w:tcW w:w="3005" w:type="dxa"/>
          </w:tcPr>
          <w:p w:rsidR="00A57427" w:rsidRPr="000E5FFC" w:rsidRDefault="000E5FFC" w:rsidP="00A57427">
            <w:pPr>
              <w:rPr>
                <w:sz w:val="32"/>
                <w:szCs w:val="32"/>
              </w:rPr>
            </w:pPr>
            <w:r w:rsidRPr="000E5FFC">
              <w:rPr>
                <w:sz w:val="32"/>
                <w:szCs w:val="32"/>
              </w:rPr>
              <w:t>My mum is getting married again and I will have a step brother</w:t>
            </w:r>
          </w:p>
        </w:tc>
        <w:tc>
          <w:tcPr>
            <w:tcW w:w="3005" w:type="dxa"/>
          </w:tcPr>
          <w:p w:rsidR="00A57427" w:rsidRPr="000E5FFC" w:rsidRDefault="000E5FFC" w:rsidP="00A57427">
            <w:pPr>
              <w:rPr>
                <w:sz w:val="32"/>
                <w:szCs w:val="32"/>
              </w:rPr>
            </w:pPr>
            <w:r w:rsidRPr="000E5FFC">
              <w:rPr>
                <w:sz w:val="32"/>
                <w:szCs w:val="32"/>
              </w:rPr>
              <w:t xml:space="preserve">I have to speak in front of the whole school </w:t>
            </w:r>
          </w:p>
        </w:tc>
        <w:tc>
          <w:tcPr>
            <w:tcW w:w="3006" w:type="dxa"/>
          </w:tcPr>
          <w:p w:rsidR="00A57427" w:rsidRPr="000E5FFC" w:rsidRDefault="000E5FFC" w:rsidP="00A57427">
            <w:pPr>
              <w:rPr>
                <w:sz w:val="32"/>
                <w:szCs w:val="32"/>
              </w:rPr>
            </w:pPr>
            <w:r w:rsidRPr="000E5FFC">
              <w:rPr>
                <w:sz w:val="32"/>
                <w:szCs w:val="32"/>
              </w:rPr>
              <w:t>My friend wants me to steal sweets from the corner shop</w:t>
            </w:r>
          </w:p>
        </w:tc>
      </w:tr>
    </w:tbl>
    <w:p w:rsidR="00027C27" w:rsidRPr="00652249" w:rsidRDefault="00652249" w:rsidP="00B561C0">
      <w:pPr>
        <w:rPr>
          <w:b/>
          <w:color w:val="7030A0"/>
        </w:rPr>
      </w:pPr>
      <w:proofErr w:type="spellStart"/>
      <w:r w:rsidRPr="00652249">
        <w:rPr>
          <w:b/>
          <w:color w:val="7030A0"/>
        </w:rPr>
        <w:t>LR</w:t>
      </w:r>
      <w:proofErr w:type="spellEnd"/>
      <w:r w:rsidRPr="00652249">
        <w:rPr>
          <w:b/>
          <w:color w:val="7030A0"/>
        </w:rPr>
        <w:t xml:space="preserve"> </w:t>
      </w:r>
      <w:proofErr w:type="spellStart"/>
      <w:r w:rsidRPr="00652249">
        <w:rPr>
          <w:b/>
          <w:color w:val="7030A0"/>
        </w:rPr>
        <w:t>4.2b</w:t>
      </w:r>
      <w:proofErr w:type="spellEnd"/>
      <w:r w:rsidRPr="00652249">
        <w:rPr>
          <w:b/>
          <w:color w:val="7030A0"/>
        </w:rPr>
        <w:t xml:space="preserve"> - </w:t>
      </w:r>
      <w:r w:rsidR="000E5FFC" w:rsidRPr="00652249">
        <w:rPr>
          <w:b/>
          <w:color w:val="7030A0"/>
        </w:rPr>
        <w:t>Stresses and challenges s</w:t>
      </w:r>
      <w:r w:rsidR="00A57427" w:rsidRPr="00652249">
        <w:rPr>
          <w:b/>
          <w:color w:val="7030A0"/>
        </w:rPr>
        <w:t>cenario</w:t>
      </w:r>
      <w:r w:rsidR="000E5FFC" w:rsidRPr="00652249">
        <w:rPr>
          <w:b/>
          <w:color w:val="7030A0"/>
        </w:rPr>
        <w:t xml:space="preserve"> cards  </w:t>
      </w:r>
      <w:bookmarkStart w:id="0" w:name="_GoBack"/>
      <w:bookmarkEnd w:id="0"/>
    </w:p>
    <w:sectPr w:rsidR="00027C27" w:rsidRPr="00652249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427"/>
    <w:rsid w:val="00027C27"/>
    <w:rsid w:val="000C0CF4"/>
    <w:rsid w:val="000E5FFC"/>
    <w:rsid w:val="00275950"/>
    <w:rsid w:val="00281579"/>
    <w:rsid w:val="00306C61"/>
    <w:rsid w:val="0037582B"/>
    <w:rsid w:val="00652249"/>
    <w:rsid w:val="0079773F"/>
    <w:rsid w:val="008339C7"/>
    <w:rsid w:val="00857548"/>
    <w:rsid w:val="009B7615"/>
    <w:rsid w:val="00A57427"/>
    <w:rsid w:val="00B51BDC"/>
    <w:rsid w:val="00B561C0"/>
    <w:rsid w:val="00B773CE"/>
    <w:rsid w:val="00C91823"/>
    <w:rsid w:val="00D008A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4F280"/>
  <w15:chartTrackingRefBased/>
  <w15:docId w15:val="{611107A1-263F-4CB0-86D2-3F29A04E0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A574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K (Kay)</dc:creator>
  <cp:keywords/>
  <dc:description/>
  <cp:lastModifiedBy>Nowek G (Gail)</cp:lastModifiedBy>
  <cp:revision>2</cp:revision>
  <dcterms:created xsi:type="dcterms:W3CDTF">2019-05-20T15:21:00Z</dcterms:created>
  <dcterms:modified xsi:type="dcterms:W3CDTF">2019-05-20T15:21:00Z</dcterms:modified>
</cp:coreProperties>
</file>